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8455568" name="9433e320-001f-11f0-ae2f-5b4be5547b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880659" name="9433e320-001f-11f0-ae2f-5b4be5547bb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1665310" name="53c53800-0021-11f0-bfdd-31caa531cf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641767" name="53c53800-0021-11f0-bfdd-31caa531cfe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7278407" name="6ecd3b70-0021-11f0-854f-d762d5179d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384563" name="6ecd3b70-0021-11f0-854f-d762d5179db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9058690" name="89a9e920-0021-11f0-8b86-9fd6599df4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462933" name="89a9e920-0021-11f0-8b86-9fd6599df40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509067" name="9aa85810-0021-11f0-96fe-0b9a90763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700190" name="9aa85810-0021-11f0-96fe-0b9a90763c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0565759" name="0f1cac60-0026-11f0-aa3e-03c22a8fa7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186598" name="0f1cac60-0026-11f0-aa3e-03c22a8fa73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1640901" name="27d875e0-0026-11f0-b729-73d31769b5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256398" name="27d875e0-0026-11f0-b729-73d31769b5e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3089903" name="6abb1c50-0026-11f0-aad1-219db9cb97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536180" name="6abb1c50-0026-11f0-aad1-219db9cb97e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6829035" name="97503a20-0026-11f0-8af5-ff655292bf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540731" name="97503a20-0026-11f0-8af5-ff655292bfb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9672958" name="afd2f240-0026-11f0-ac24-e1a2692b7f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069301" name="afd2f240-0026-11f0-ac24-e1a2692b7f3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4664591" name="cbe560d0-0026-11f0-a060-a386a7ceef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134082" name="cbe560d0-0026-11f0-a060-a386a7ceefe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0386696" name="e225a300-0026-11f0-b303-35da87c84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19129" name="e225a300-0026-11f0-b303-35da87c84a3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2474321" name="0a52d2d0-0027-11f0-8bd5-81828a7920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209265" name="0a52d2d0-0027-11f0-8bd5-81828a79205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4507936" name="49673330-0027-11f0-97bf-53a3d3ca86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695679" name="49673330-0027-11f0-97bf-53a3d3ca86e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OG/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9970933" name="7c9305e0-0027-11f0-bf8f-85768e1c55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299633" name="7c9305e0-0027-11f0-bf8f-85768e1c552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560174" name="c0aea180-0027-11f0-8323-6f3368a666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281011" name="c0aea180-0027-11f0-8323-6f3368a6661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Brandschutz Elektroistallation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9313231" name="d3397cd0-0027-11f0-bb53-2f8a1e89e2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021904" name="d3397cd0-0027-11f0-bb53-2f8a1e89e2e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 / 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Abwasserleitung </w:t>
            </w:r>
          </w:p>
        </w:tc>
        <w:tc>
          <w:p>
            <w:pPr>
              <w:spacing w:before="0" w:after="0" w:line="240" w:lineRule="auto"/>
            </w:pPr>
            <w:r>
              <w:t>Kunststoff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5028912" name="e7d62120-0027-11f0-90af-d1931f903c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425416" name="e7d62120-0027-11f0-90af-d1931f903c2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Deckenberkleidung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449115" name="16c47130-0028-11f0-aa8d-b7dbbca01e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036459" name="16c47130-0028-11f0-aa8d-b7dbbca01eb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 / 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0022689" name="4155a8b0-0028-11f0-b1f0-89b7698855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89614" name="4155a8b0-0028-11f0-b1f0-89b76988553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 / 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400361" name="517ddbe0-0028-11f0-a76a-c7b3585ee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527220" name="517ddbe0-0028-11f0-a76a-c7b3585ee05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Kochherd </w:t>
            </w:r>
          </w:p>
        </w:tc>
        <w:tc>
          <w:p>
            <w:pPr>
              <w:spacing w:before="0" w:after="0" w:line="240" w:lineRule="auto"/>
            </w:pPr>
            <w:r>
              <w:t>Herd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5866870" name="73c7ef60-0028-11f0-a4e3-d1c37303c2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359856" name="73c7ef60-0028-11f0-a4e3-d1c37303c23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6336629" name="8e0cf0f0-0028-11f0-a4b8-2b73db51e8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079398" name="8e0cf0f0-0028-11f0-a4b8-2b73db51e83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Deckenverkleidung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3577285" name="18c5f110-0029-11f0-900a-ebe5387b02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01293" name="18c5f110-0029-11f0-900a-ebe5387b020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6780821" name="0a0182b0-0020-11f0-ac07-350b66fc01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019138" name="0a0182b0-0020-11f0-ac07-350b66fc010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Altschwand 860, 8735 Rüeterswil</w:t>
          </w:r>
        </w:p>
        <w:p>
          <w:pPr>
            <w:spacing w:before="0" w:after="0"/>
          </w:pPr>
          <w:r>
            <w:t>200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